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275 Jazz-Funk Юніори 1 Solo Відкрита ліга</w:t>
      </w:r>
    </w:p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#16 Кіра Зарецька</w:t>
      </w:r>
    </w:p>
    <w:p>
      <w:pPr>
        <w:pStyle w:val="ListBullet"/>
      </w:pPr>
      <w:r>
        <w:t>#329 Діана Порубльова</w:t>
      </w:r>
    </w:p>
    <w:p>
      <w:pPr>
        <w:pStyle w:val="ListBullet"/>
      </w:pPr>
      <w:r>
        <w:t>#327 Вероніка Петренко</w:t>
      </w:r>
    </w:p>
    <w:p>
      <w:pPr>
        <w:pStyle w:val="ListBullet"/>
      </w:pPr>
      <w:r>
        <w:t>#144 Альона Проценко</w:t>
      </w:r>
    </w:p>
    <w:p>
      <w:pPr>
        <w:pStyle w:val="ListBullet"/>
      </w:pPr>
      <w:r>
        <w:t>#309 Марія Катяш</w:t>
      </w:r>
    </w:p>
    <w:p>
      <w:pPr>
        <w:pStyle w:val="ListBullet"/>
      </w:pPr>
      <w:r>
        <w:t>#384 Аріна Іванець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#292 Анастасія Верьовкіна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50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#16 Кіра Зарецька - 1 місце</w:t>
      </w:r>
    </w:p>
    <w:p>
      <w:pPr>
        <w:pStyle w:val="ListNumber"/>
      </w:pPr>
      <w:r>
        <w:t>#327 Вероніка Петренко - 2 місце</w:t>
      </w:r>
    </w:p>
    <w:p>
      <w:pPr>
        <w:pStyle w:val="ListNumber"/>
      </w:pPr>
      <w:r>
        <w:t>#144 Альона Проценко - 3 місце</w:t>
      </w:r>
    </w:p>
    <w:p>
      <w:pPr>
        <w:pStyle w:val="ListNumber"/>
      </w:pPr>
      <w:r>
        <w:t>#309 Марія Катяш - 4 місце</w:t>
      </w:r>
    </w:p>
    <w:p>
      <w:pPr>
        <w:pStyle w:val="ListNumber"/>
      </w:pPr>
      <w:r>
        <w:t>#329 Діана Порубльова - 5 місце</w:t>
      </w:r>
    </w:p>
    <w:p>
      <w:pPr>
        <w:pStyle w:val="ListNumber"/>
      </w:pPr>
      <w:r>
        <w:t>#384 Аріна Іванець - 6 місце</w:t>
      </w:r>
    </w:p>
    <w:p>
      <w:pPr>
        <w:pStyle w:val="ListNumber"/>
      </w:pPr>
      <w:r>
        <w:t>#292 Анастасія Верьовкіна - 7 місце</w:t>
      </w:r>
    </w:p>
    <w:p>
      <w:pPr>
        <w:pStyle w:val="ListNumber"/>
      </w:pPr>
      <w:r>
        <w:t>#295 Катерина Гергало - 8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